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0D14" w:rsidRDefault="007E7A43" w:rsidP="002A237B">
      <w:r>
        <w:t>The “Taxi-script” runs import, time align and import scripts. Just enter filename then will run.</w:t>
      </w:r>
    </w:p>
    <w:p w:rsidR="007E7A43" w:rsidRDefault="007E7A43" w:rsidP="002A237B">
      <w:r>
        <w:t>It is taking engine speed of the 2 pieces of kit to get the right time alignment.</w:t>
      </w:r>
    </w:p>
    <w:p w:rsidR="007E7A43" w:rsidRPr="002A237B" w:rsidRDefault="007E7A43" w:rsidP="002A237B">
      <w:r>
        <w:t>“</w:t>
      </w:r>
      <w:proofErr w:type="spellStart"/>
      <w:r>
        <w:t>Clean_data</w:t>
      </w:r>
      <w:proofErr w:type="spellEnd"/>
      <w:r>
        <w:t>” is specific to the taxi run</w:t>
      </w:r>
      <w:r w:rsidR="00B51EF1">
        <w:t>s, but not applicable new data.</w:t>
      </w:r>
      <w:bookmarkStart w:id="0" w:name="_GoBack"/>
      <w:bookmarkEnd w:id="0"/>
    </w:p>
    <w:sectPr w:rsidR="007E7A43" w:rsidRPr="002A237B" w:rsidSect="00C4308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15E781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6964D3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0D2C5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FE02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2034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D02CF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F1093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426A54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DCCD14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5502A5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6C8"/>
    <w:rsid w:val="000A395C"/>
    <w:rsid w:val="00157BC5"/>
    <w:rsid w:val="001C2F45"/>
    <w:rsid w:val="00273123"/>
    <w:rsid w:val="002A237B"/>
    <w:rsid w:val="003016C8"/>
    <w:rsid w:val="00330467"/>
    <w:rsid w:val="003400F1"/>
    <w:rsid w:val="00416AA0"/>
    <w:rsid w:val="00530997"/>
    <w:rsid w:val="0056264E"/>
    <w:rsid w:val="005B0D14"/>
    <w:rsid w:val="005C161B"/>
    <w:rsid w:val="006422C8"/>
    <w:rsid w:val="006F163E"/>
    <w:rsid w:val="007E7A43"/>
    <w:rsid w:val="00873D7B"/>
    <w:rsid w:val="00880119"/>
    <w:rsid w:val="00890E90"/>
    <w:rsid w:val="0091059B"/>
    <w:rsid w:val="00930117"/>
    <w:rsid w:val="00A36CF5"/>
    <w:rsid w:val="00AD1B4C"/>
    <w:rsid w:val="00AD3173"/>
    <w:rsid w:val="00B23E4E"/>
    <w:rsid w:val="00B3772F"/>
    <w:rsid w:val="00B51EF1"/>
    <w:rsid w:val="00B73992"/>
    <w:rsid w:val="00B7564E"/>
    <w:rsid w:val="00BF7C01"/>
    <w:rsid w:val="00C43089"/>
    <w:rsid w:val="00CA19CD"/>
    <w:rsid w:val="00D00D33"/>
    <w:rsid w:val="00E057DF"/>
    <w:rsid w:val="00E209F2"/>
    <w:rsid w:val="00EB66B1"/>
    <w:rsid w:val="00F367F1"/>
    <w:rsid w:val="00F41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8E59AC1-E37E-43B0-8D4F-3CBBB8A97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264E"/>
    <w:pPr>
      <w:spacing w:before="120" w:after="0"/>
    </w:p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EB66B1"/>
    <w:pPr>
      <w:keepNext/>
      <w:keepLines/>
      <w:outlineLvl w:val="0"/>
    </w:pPr>
    <w:rPr>
      <w:rFonts w:eastAsiaTheme="majorEastAsia"/>
      <w:b/>
      <w:bCs/>
      <w:sz w:val="36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EB66B1"/>
    <w:pPr>
      <w:keepNext/>
      <w:keepLines/>
      <w:spacing w:before="240" w:after="120"/>
      <w:outlineLvl w:val="1"/>
    </w:pPr>
    <w:rPr>
      <w:rFonts w:eastAsiaTheme="majorEastAsia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EB66B1"/>
    <w:pPr>
      <w:keepNext/>
      <w:keepLines/>
      <w:spacing w:before="240" w:after="120"/>
      <w:outlineLvl w:val="2"/>
    </w:pPr>
    <w:rPr>
      <w:rFonts w:eastAsiaTheme="majorEastAsia"/>
      <w:b/>
      <w:bCs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EB66B1"/>
    <w:pPr>
      <w:keepNext/>
      <w:keepLines/>
      <w:spacing w:before="240" w:after="120"/>
      <w:outlineLvl w:val="3"/>
    </w:pPr>
    <w:rPr>
      <w:rFonts w:eastAsiaTheme="majorEastAsia"/>
      <w:b/>
      <w:bCs/>
      <w:iCs/>
    </w:rPr>
  </w:style>
  <w:style w:type="paragraph" w:styleId="Heading5">
    <w:name w:val="heading 5"/>
    <w:basedOn w:val="Normal"/>
    <w:next w:val="Normal"/>
    <w:link w:val="Heading5Char"/>
    <w:autoRedefine/>
    <w:uiPriority w:val="9"/>
    <w:unhideWhenUsed/>
    <w:qFormat/>
    <w:rsid w:val="00273123"/>
    <w:pPr>
      <w:keepNext/>
      <w:keepLines/>
      <w:spacing w:before="240" w:after="120"/>
      <w:outlineLvl w:val="4"/>
    </w:pPr>
    <w:rPr>
      <w:rFonts w:eastAsiaTheme="majorEastAsia"/>
      <w:b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F163E"/>
    <w:pPr>
      <w:keepNext/>
      <w:keepLines/>
      <w:spacing w:before="240" w:after="120"/>
      <w:outlineLvl w:val="5"/>
    </w:pPr>
    <w:rPr>
      <w:rFonts w:eastAsiaTheme="majorEastAsia"/>
      <w:b/>
      <w:iCs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6F163E"/>
    <w:pPr>
      <w:keepNext/>
      <w:keepLines/>
      <w:spacing w:before="240" w:after="120"/>
      <w:outlineLvl w:val="6"/>
    </w:pPr>
    <w:rPr>
      <w:rFonts w:eastAsiaTheme="majorEastAsia" w:cstheme="majorBidi"/>
      <w:b/>
      <w:i/>
      <w:i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6F163E"/>
    <w:pPr>
      <w:keepNext/>
      <w:keepLines/>
      <w:spacing w:before="240" w:after="120"/>
      <w:outlineLvl w:val="7"/>
    </w:pPr>
    <w:rPr>
      <w:rFonts w:eastAsiaTheme="majorEastAsia" w:cstheme="majorBidi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6F163E"/>
    <w:pPr>
      <w:keepNext/>
      <w:keepLines/>
      <w:spacing w:before="240" w:after="120"/>
      <w:outlineLvl w:val="8"/>
    </w:pPr>
    <w:rPr>
      <w:rFonts w:eastAsiaTheme="majorEastAsia" w:cstheme="majorBidi"/>
      <w:i/>
      <w:i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ubheading">
    <w:name w:val="Subheading"/>
    <w:basedOn w:val="Normal"/>
    <w:next w:val="Normal"/>
    <w:link w:val="SubheadingChar"/>
    <w:rsid w:val="00E209F2"/>
    <w:pPr>
      <w:keepNext/>
    </w:pPr>
    <w:rPr>
      <w:b/>
    </w:rPr>
  </w:style>
  <w:style w:type="character" w:customStyle="1" w:styleId="SubheadingChar">
    <w:name w:val="Subheading Char"/>
    <w:basedOn w:val="DefaultParagraphFont"/>
    <w:link w:val="Subheading"/>
    <w:rsid w:val="00E209F2"/>
    <w:rPr>
      <w:rFonts w:ascii="Arial" w:hAnsi="Arial" w:cs="Arial"/>
      <w:b/>
      <w:sz w:val="28"/>
    </w:rPr>
  </w:style>
  <w:style w:type="paragraph" w:styleId="Caption">
    <w:name w:val="caption"/>
    <w:basedOn w:val="Normal"/>
    <w:next w:val="Normal"/>
    <w:uiPriority w:val="35"/>
    <w:unhideWhenUsed/>
    <w:qFormat/>
    <w:rsid w:val="000A395C"/>
    <w:pPr>
      <w:spacing w:line="240" w:lineRule="auto"/>
    </w:pPr>
    <w:rPr>
      <w:b/>
      <w:bCs/>
      <w:szCs w:val="18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5B0D14"/>
    <w:pPr>
      <w:keepNext/>
      <w:pBdr>
        <w:bottom w:val="single" w:sz="8" w:space="4" w:color="auto"/>
      </w:pBdr>
      <w:spacing w:before="240" w:after="120" w:line="240" w:lineRule="auto"/>
      <w:contextualSpacing/>
      <w:outlineLvl w:val="0"/>
    </w:pPr>
    <w:rPr>
      <w:rFonts w:eastAsiaTheme="majorEastAsia"/>
      <w:b/>
      <w:spacing w:val="5"/>
      <w:sz w:val="3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B0D14"/>
    <w:rPr>
      <w:rFonts w:eastAsiaTheme="majorEastAsia"/>
      <w:b/>
      <w:spacing w:val="5"/>
      <w:sz w:val="36"/>
      <w:szCs w:val="52"/>
    </w:rPr>
  </w:style>
  <w:style w:type="paragraph" w:styleId="Subtitle">
    <w:name w:val="Subtitle"/>
    <w:basedOn w:val="Normal"/>
    <w:next w:val="Normal"/>
    <w:link w:val="SubtitleChar"/>
    <w:autoRedefine/>
    <w:uiPriority w:val="11"/>
    <w:qFormat/>
    <w:rsid w:val="00EB66B1"/>
    <w:pPr>
      <w:keepNext/>
      <w:numPr>
        <w:ilvl w:val="1"/>
      </w:numPr>
    </w:pPr>
    <w:rPr>
      <w:rFonts w:eastAsiaTheme="majorEastAsia"/>
      <w:iCs/>
      <w:spacing w:val="15"/>
      <w:sz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B66B1"/>
    <w:rPr>
      <w:rFonts w:ascii="Arial" w:eastAsiaTheme="majorEastAsia" w:hAnsi="Arial" w:cs="Arial"/>
      <w:iCs/>
      <w:spacing w:val="15"/>
      <w:sz w:val="28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EB66B1"/>
    <w:rPr>
      <w:rFonts w:ascii="Arial" w:eastAsiaTheme="majorEastAsia" w:hAnsi="Arial" w:cs="Arial"/>
      <w:b/>
      <w:bCs/>
      <w:sz w:val="36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EB66B1"/>
    <w:rPr>
      <w:rFonts w:ascii="Arial" w:eastAsiaTheme="majorEastAsia" w:hAnsi="Arial" w:cs="Arial"/>
      <w:b/>
      <w:bCs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B66B1"/>
    <w:rPr>
      <w:rFonts w:ascii="Arial" w:eastAsiaTheme="majorEastAsia" w:hAnsi="Arial" w:cs="Arial"/>
      <w:b/>
      <w:bCs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EB66B1"/>
    <w:rPr>
      <w:rFonts w:ascii="Arial" w:eastAsiaTheme="majorEastAsia" w:hAnsi="Arial" w:cs="Arial"/>
      <w:b/>
      <w:bCs/>
      <w:iCs/>
      <w:sz w:val="24"/>
    </w:rPr>
  </w:style>
  <w:style w:type="character" w:customStyle="1" w:styleId="Heading5Char">
    <w:name w:val="Heading 5 Char"/>
    <w:basedOn w:val="DefaultParagraphFont"/>
    <w:link w:val="Heading5"/>
    <w:uiPriority w:val="9"/>
    <w:rsid w:val="00273123"/>
    <w:rPr>
      <w:rFonts w:ascii="Arial" w:eastAsiaTheme="majorEastAsia" w:hAnsi="Arial" w:cs="Arial"/>
      <w:b/>
      <w:sz w:val="24"/>
    </w:rPr>
  </w:style>
  <w:style w:type="character" w:customStyle="1" w:styleId="Heading6Char">
    <w:name w:val="Heading 6 Char"/>
    <w:basedOn w:val="DefaultParagraphFont"/>
    <w:link w:val="Heading6"/>
    <w:uiPriority w:val="9"/>
    <w:rsid w:val="006F163E"/>
    <w:rPr>
      <w:rFonts w:ascii="Arial" w:eastAsiaTheme="majorEastAsia" w:hAnsi="Arial" w:cs="Arial"/>
      <w:b/>
      <w:iCs/>
      <w:sz w:val="24"/>
    </w:rPr>
  </w:style>
  <w:style w:type="paragraph" w:styleId="Quote">
    <w:name w:val="Quote"/>
    <w:basedOn w:val="Normal"/>
    <w:next w:val="Normal"/>
    <w:link w:val="QuoteChar1"/>
    <w:uiPriority w:val="29"/>
    <w:qFormat/>
    <w:rsid w:val="00AD1B4C"/>
    <w:pPr>
      <w:ind w:left="794" w:right="794"/>
    </w:pPr>
    <w:rPr>
      <w:i/>
      <w:iCs/>
    </w:rPr>
  </w:style>
  <w:style w:type="character" w:customStyle="1" w:styleId="QuoteChar">
    <w:name w:val="Quote Char"/>
    <w:basedOn w:val="DefaultParagraphFont"/>
    <w:uiPriority w:val="29"/>
    <w:rsid w:val="00E209F2"/>
    <w:rPr>
      <w:rFonts w:ascii="Arial" w:hAnsi="Arial" w:cs="Arial"/>
      <w:i/>
      <w:iCs/>
      <w:color w:val="000000" w:themeColor="text1"/>
      <w:sz w:val="28"/>
    </w:rPr>
  </w:style>
  <w:style w:type="character" w:customStyle="1" w:styleId="QuoteChar1">
    <w:name w:val="Quote Char1"/>
    <w:basedOn w:val="DefaultParagraphFont"/>
    <w:link w:val="Quote"/>
    <w:uiPriority w:val="29"/>
    <w:rsid w:val="00AD1B4C"/>
    <w:rPr>
      <w:i/>
      <w:iCs/>
    </w:rPr>
  </w:style>
  <w:style w:type="paragraph" w:styleId="ListBullet">
    <w:name w:val="List Bullet"/>
    <w:basedOn w:val="Normal"/>
    <w:uiPriority w:val="99"/>
    <w:semiHidden/>
    <w:unhideWhenUsed/>
    <w:rsid w:val="00E209F2"/>
    <w:pPr>
      <w:numPr>
        <w:numId w:val="1"/>
      </w:numPr>
      <w:contextualSpacing/>
    </w:pPr>
  </w:style>
  <w:style w:type="paragraph" w:styleId="ListNumber">
    <w:name w:val="List Number"/>
    <w:basedOn w:val="Normal"/>
    <w:uiPriority w:val="99"/>
    <w:semiHidden/>
    <w:unhideWhenUsed/>
    <w:rsid w:val="00E209F2"/>
    <w:pPr>
      <w:numPr>
        <w:numId w:val="2"/>
      </w:numPr>
      <w:contextualSpacing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E209F2"/>
  </w:style>
  <w:style w:type="character" w:styleId="IntenseEmphasis">
    <w:name w:val="Intense Emphasis"/>
    <w:basedOn w:val="DefaultParagraphFont"/>
    <w:uiPriority w:val="21"/>
    <w:qFormat/>
    <w:rsid w:val="00416AA0"/>
    <w:rPr>
      <w:b/>
      <w:bCs/>
      <w:i/>
      <w:iCs/>
      <w:color w:val="auto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C2F4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C2F45"/>
    <w:rPr>
      <w:rFonts w:ascii="Arial" w:hAnsi="Arial" w:cs="Arial"/>
      <w:b/>
      <w:bCs/>
      <w:i/>
      <w:iCs/>
      <w:sz w:val="24"/>
    </w:rPr>
  </w:style>
  <w:style w:type="character" w:styleId="SubtleReference">
    <w:name w:val="Subtle Reference"/>
    <w:basedOn w:val="DefaultParagraphFont"/>
    <w:uiPriority w:val="31"/>
    <w:qFormat/>
    <w:rsid w:val="00B7564E"/>
    <w:rPr>
      <w:smallCaps/>
      <w:color w:val="auto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6F163E"/>
    <w:rPr>
      <w:rFonts w:ascii="Arial" w:eastAsiaTheme="majorEastAsia" w:hAnsi="Arial" w:cstheme="majorBidi"/>
      <w:b/>
      <w:i/>
      <w:iCs/>
      <w:sz w:val="24"/>
    </w:rPr>
  </w:style>
  <w:style w:type="character" w:customStyle="1" w:styleId="Heading8Char">
    <w:name w:val="Heading 8 Char"/>
    <w:basedOn w:val="DefaultParagraphFont"/>
    <w:link w:val="Heading8"/>
    <w:uiPriority w:val="9"/>
    <w:rsid w:val="006F163E"/>
    <w:rPr>
      <w:rFonts w:ascii="Arial" w:eastAsiaTheme="majorEastAsia" w:hAnsi="Arial" w:cstheme="majorBidi"/>
      <w:sz w:val="24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6F163E"/>
    <w:rPr>
      <w:rFonts w:ascii="Arial" w:eastAsiaTheme="majorEastAsia" w:hAnsi="Arial" w:cstheme="majorBidi"/>
      <w:i/>
      <w:iCs/>
      <w:sz w:val="24"/>
      <w:szCs w:val="20"/>
    </w:rPr>
  </w:style>
  <w:style w:type="character" w:styleId="IntenseReference">
    <w:name w:val="Intense Reference"/>
    <w:basedOn w:val="DefaultParagraphFont"/>
    <w:uiPriority w:val="32"/>
    <w:qFormat/>
    <w:rsid w:val="00AD1B4C"/>
    <w:rPr>
      <w:b/>
      <w:bCs/>
      <w:smallCaps/>
      <w:color w:val="auto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A237B"/>
    <w:pPr>
      <w:spacing w:before="480"/>
      <w:outlineLvl w:val="9"/>
    </w:pPr>
    <w:rPr>
      <w:rFonts w:cstheme="majorBidi"/>
      <w:sz w:val="28"/>
    </w:rPr>
  </w:style>
  <w:style w:type="paragraph" w:styleId="BlockText">
    <w:name w:val="Block Text"/>
    <w:basedOn w:val="Normal"/>
    <w:uiPriority w:val="99"/>
    <w:semiHidden/>
    <w:unhideWhenUsed/>
    <w:rsid w:val="00B23E4E"/>
    <w:pPr>
      <w:pBdr>
        <w:top w:val="single" w:sz="2" w:space="10" w:color="auto" w:shadow="1"/>
        <w:left w:val="single" w:sz="2" w:space="10" w:color="auto" w:shadow="1"/>
        <w:bottom w:val="single" w:sz="2" w:space="10" w:color="auto" w:shadow="1"/>
        <w:right w:val="single" w:sz="2" w:space="10" w:color="auto" w:shadow="1"/>
      </w:pBdr>
      <w:ind w:left="1152" w:right="1152"/>
    </w:pPr>
    <w:rPr>
      <w:rFonts w:eastAsiaTheme="minorEastAsia" w:cstheme="minorBidi"/>
      <w:i/>
      <w:iCs/>
    </w:rPr>
  </w:style>
  <w:style w:type="character" w:styleId="PlaceholderText">
    <w:name w:val="Placeholder Text"/>
    <w:basedOn w:val="DefaultParagraphFont"/>
    <w:uiPriority w:val="99"/>
    <w:semiHidden/>
    <w:rsid w:val="00AD3173"/>
    <w:rPr>
      <w:color w:val="auto"/>
    </w:rPr>
  </w:style>
  <w:style w:type="paragraph" w:styleId="TOAHeading">
    <w:name w:val="toa heading"/>
    <w:basedOn w:val="Normal"/>
    <w:next w:val="Normal"/>
    <w:uiPriority w:val="99"/>
    <w:semiHidden/>
    <w:unhideWhenUsed/>
    <w:rsid w:val="00BF7C01"/>
    <w:rPr>
      <w:rFonts w:eastAsiaTheme="majorEastAsia" w:cstheme="majorBidi"/>
      <w:b/>
      <w:bCs/>
      <w:sz w:val="2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330467"/>
    <w:pPr>
      <w:spacing w:before="0" w:line="240" w:lineRule="auto"/>
    </w:pPr>
    <w:rPr>
      <w:rFonts w:ascii="Consolas" w:hAnsi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330467"/>
    <w:rPr>
      <w:rFonts w:ascii="Consolas" w:hAnsi="Consolas"/>
      <w:szCs w:val="21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90E90"/>
    <w:pPr>
      <w:spacing w:after="120"/>
    </w:pPr>
    <w:rPr>
      <w:sz w:val="20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90E90"/>
    <w:rPr>
      <w:sz w:val="20"/>
      <w:szCs w:val="16"/>
    </w:rPr>
  </w:style>
  <w:style w:type="paragraph" w:styleId="BodyText">
    <w:name w:val="Body Text"/>
    <w:basedOn w:val="Normal"/>
    <w:link w:val="BodyTextChar"/>
    <w:uiPriority w:val="99"/>
    <w:semiHidden/>
    <w:unhideWhenUsed/>
    <w:rsid w:val="00890E9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90E90"/>
  </w:style>
  <w:style w:type="paragraph" w:styleId="BodyTextFirstIndent">
    <w:name w:val="Body Text First Indent"/>
    <w:basedOn w:val="BodyText"/>
    <w:link w:val="BodyTextFirstIndentChar"/>
    <w:uiPriority w:val="99"/>
    <w:unhideWhenUsed/>
    <w:rsid w:val="00890E90"/>
    <w:pPr>
      <w:spacing w:after="32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890E90"/>
  </w:style>
  <w:style w:type="paragraph" w:styleId="BodyTextIndent3">
    <w:name w:val="Body Text Indent 3"/>
    <w:basedOn w:val="Normal"/>
    <w:link w:val="BodyTextIndent3Char"/>
    <w:uiPriority w:val="99"/>
    <w:unhideWhenUsed/>
    <w:rsid w:val="00D00D33"/>
    <w:pPr>
      <w:spacing w:after="120"/>
      <w:ind w:left="283"/>
    </w:pPr>
    <w:rPr>
      <w:sz w:val="20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00D33"/>
    <w:rPr>
      <w:sz w:val="20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3772F"/>
    <w:pPr>
      <w:spacing w:before="0" w:line="240" w:lineRule="auto"/>
    </w:pPr>
    <w:rPr>
      <w:rFonts w:cs="Tahoma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3772F"/>
    <w:rPr>
      <w:rFonts w:cs="Tahoma"/>
      <w:szCs w:val="16"/>
    </w:rPr>
  </w:style>
  <w:style w:type="paragraph" w:styleId="EndnoteText">
    <w:name w:val="endnote text"/>
    <w:basedOn w:val="Normal"/>
    <w:link w:val="EndnoteTextChar"/>
    <w:uiPriority w:val="99"/>
    <w:unhideWhenUsed/>
    <w:rsid w:val="00B3772F"/>
    <w:pPr>
      <w:spacing w:before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B3772F"/>
    <w:rPr>
      <w:szCs w:val="20"/>
    </w:rPr>
  </w:style>
  <w:style w:type="character" w:styleId="Emphasis">
    <w:name w:val="Emphasis"/>
    <w:basedOn w:val="DefaultParagraphFont"/>
    <w:uiPriority w:val="20"/>
    <w:qFormat/>
    <w:rsid w:val="00B3772F"/>
    <w:rPr>
      <w:i/>
      <w:iCs/>
    </w:rPr>
  </w:style>
  <w:style w:type="paragraph" w:styleId="EnvelopeReturn">
    <w:name w:val="envelope return"/>
    <w:basedOn w:val="Normal"/>
    <w:uiPriority w:val="99"/>
    <w:semiHidden/>
    <w:unhideWhenUsed/>
    <w:rsid w:val="00B3772F"/>
    <w:pPr>
      <w:spacing w:before="0" w:line="240" w:lineRule="auto"/>
    </w:pPr>
    <w:rPr>
      <w:rFonts w:eastAsiaTheme="majorEastAsia" w:cstheme="majorBidi"/>
      <w:szCs w:val="20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3400F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line="240" w:lineRule="auto"/>
      <w:ind w:left="1134" w:hanging="1134"/>
    </w:pPr>
    <w:rPr>
      <w:rFonts w:eastAsiaTheme="majorEastAsia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3400F1"/>
    <w:rPr>
      <w:rFonts w:eastAsiaTheme="majorEastAsia" w:cstheme="majorBidi"/>
      <w:shd w:val="pct20" w:color="auto" w:fill="auto"/>
    </w:rPr>
  </w:style>
  <w:style w:type="paragraph" w:styleId="NoSpacing">
    <w:name w:val="No Spacing"/>
    <w:uiPriority w:val="1"/>
    <w:qFormat/>
    <w:rsid w:val="003400F1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930117"/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73D7B"/>
    <w:pPr>
      <w:spacing w:before="0" w:line="240" w:lineRule="auto"/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73D7B"/>
    <w:rPr>
      <w:rFonts w:eastAsiaTheme="majorEastAsia" w:cstheme="majorBid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37</Words>
  <Characters>214</Characters>
  <Application>Microsoft Office Word</Application>
  <DocSecurity>0</DocSecurity>
  <Lines>1</Lines>
  <Paragraphs>1</Paragraphs>
  <ScaleCrop>false</ScaleCrop>
  <Company>University of Leeds</Company>
  <LinksUpToDate>false</LinksUpToDate>
  <CharactersWithSpaces>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Tate</dc:creator>
  <cp:keywords/>
  <dc:description/>
  <cp:lastModifiedBy>James Tate</cp:lastModifiedBy>
  <cp:revision>3</cp:revision>
  <dcterms:created xsi:type="dcterms:W3CDTF">2016-05-09T13:39:00Z</dcterms:created>
  <dcterms:modified xsi:type="dcterms:W3CDTF">2016-05-09T13:48:00Z</dcterms:modified>
</cp:coreProperties>
</file>